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FC5909" w:rsidRPr="00FC5909">
        <w:t>9</w:t>
      </w:r>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w:t>
      </w:r>
      <w:r w:rsidR="00FC5909">
        <w:t>t kennisgenomen van de L</w:t>
      </w:r>
      <w:bookmarkStart w:id="10" w:name="_GoBack"/>
      <w:bookmarkEnd w:id="10"/>
      <w:r>
        <w:t>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foot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169" w:rsidRDefault="00087169" w:rsidP="00087169">
      <w:pPr>
        <w:spacing w:line="240" w:lineRule="auto"/>
      </w:pPr>
      <w:r>
        <w:separator/>
      </w:r>
    </w:p>
  </w:endnote>
  <w:endnote w:type="continuationSeparator" w:id="0">
    <w:p w:rsidR="00087169" w:rsidRDefault="00087169" w:rsidP="000871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169" w:rsidRDefault="00087169" w:rsidP="00087169">
    <w:pPr>
      <w:pStyle w:val="Voettekst"/>
      <w:jc w:val="right"/>
    </w:pPr>
    <w:r w:rsidRPr="002F0DE0">
      <w:rPr>
        <w:color w:val="808080" w:themeColor="background1" w:themeShade="80"/>
        <w:sz w:val="16"/>
        <w:szCs w:val="16"/>
      </w:rPr>
      <w:t>v_26062019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169" w:rsidRDefault="00087169" w:rsidP="00087169">
      <w:pPr>
        <w:spacing w:line="240" w:lineRule="auto"/>
      </w:pPr>
      <w:r>
        <w:separator/>
      </w:r>
    </w:p>
  </w:footnote>
  <w:footnote w:type="continuationSeparator" w:id="0">
    <w:p w:rsidR="00087169" w:rsidRDefault="00087169" w:rsidP="000871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87169"/>
    <w:rsid w:val="000B46D8"/>
    <w:rsid w:val="00177A29"/>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77D5C"/>
    <w:rsid w:val="00FC5909"/>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A17FB"/>
  <w15:docId w15:val="{0CC4039F-C142-45B4-8C2C-CCD618578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nhideWhenUsed/>
    <w:rsid w:val="00087169"/>
    <w:pPr>
      <w:tabs>
        <w:tab w:val="center" w:pos="4513"/>
        <w:tab w:val="right" w:pos="9026"/>
      </w:tabs>
      <w:spacing w:line="240" w:lineRule="auto"/>
    </w:pPr>
  </w:style>
  <w:style w:type="character" w:customStyle="1" w:styleId="KoptekstChar">
    <w:name w:val="Koptekst Char"/>
    <w:basedOn w:val="Standaardalinea-lettertype"/>
    <w:link w:val="Koptekst"/>
    <w:rsid w:val="00087169"/>
    <w:rPr>
      <w:rFonts w:eastAsia="Calibri"/>
      <w:lang w:eastAsia="en-US"/>
    </w:rPr>
  </w:style>
  <w:style w:type="paragraph" w:styleId="Voettekst">
    <w:name w:val="footer"/>
    <w:basedOn w:val="Standaard"/>
    <w:link w:val="VoettekstChar"/>
    <w:unhideWhenUsed/>
    <w:rsid w:val="00087169"/>
    <w:pPr>
      <w:tabs>
        <w:tab w:val="center" w:pos="4513"/>
        <w:tab w:val="right" w:pos="9026"/>
      </w:tabs>
      <w:spacing w:line="240" w:lineRule="auto"/>
    </w:pPr>
  </w:style>
  <w:style w:type="character" w:customStyle="1" w:styleId="VoettekstChar">
    <w:name w:val="Voettekst Char"/>
    <w:basedOn w:val="Standaardalinea-lettertype"/>
    <w:link w:val="Voettekst"/>
    <w:rsid w:val="00087169"/>
    <w:rPr>
      <w:rFonts w:eastAsia="Calibri"/>
      <w:lang w:eastAsia="en-US"/>
    </w:rPr>
  </w:style>
  <w:style w:type="paragraph" w:styleId="Ballontekst">
    <w:name w:val="Balloon Text"/>
    <w:basedOn w:val="Standaard"/>
    <w:link w:val="BallontekstChar"/>
    <w:semiHidden/>
    <w:unhideWhenUsed/>
    <w:rsid w:val="0008716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087169"/>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171</Words>
  <Characters>943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Erün, Haci</cp:lastModifiedBy>
  <cp:revision>3</cp:revision>
  <cp:lastPrinted>2019-06-25T09:05:00Z</cp:lastPrinted>
  <dcterms:created xsi:type="dcterms:W3CDTF">2022-04-07T14:12:00Z</dcterms:created>
  <dcterms:modified xsi:type="dcterms:W3CDTF">2022-04-10T12:38:00Z</dcterms:modified>
</cp:coreProperties>
</file>